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klein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39826249" name="cbf81000-189d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8578916" name="cbf81000-189d-11f1-9311-43eabf5abe7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4188305" name="19901b50-189e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9757923" name="19901b50-189e-11f1-9311-43eabf5abe7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83665450" name="56f5e150-189e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7965861" name="56f5e150-189e-11f1-9311-43eabf5abe7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54121487" name="7e6a4870-189e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9456647" name="7e6a4870-189e-11f1-9311-43eabf5abe7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4103325" name="f9cc9630-189e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9969609" name="f9cc9630-189e-11f1-9311-43eabf5abe7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84457767" name="ad9d9b50-189f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1666289" name="ad9d9b50-189f-11f1-9311-43eabf5abe7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76095012" name="bc47e110-189f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3086017" name="bc47e110-189f-11f1-9311-43eabf5abe7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96708044" name="53bf8e20-18a1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4934195" name="53bf8e20-18a1-11f1-9311-43eabf5abe7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3599436" name="01f26f30-18a2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6173181" name="01f26f30-18a2-11f1-9311-43eabf5abe7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Blattengasse 10, 8708 Männedorf</w:t>
          </w:r>
        </w:p>
        <w:p>
          <w:pPr>
            <w:spacing w:before="0" w:after="0"/>
          </w:pPr>
          <w:r>
            <w:t>768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